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F3F5E">
      <w:pPr>
        <w:spacing w:before="156" w:beforeLines="50" w:after="312" w:afterLines="100" w:line="360" w:lineRule="auto"/>
        <w:rPr>
          <w:rFonts w:hint="eastAsia" w:ascii="宋体" w:hAnsi="宋体" w:eastAsia="宋体" w:cs="宋体"/>
          <w:b/>
          <w:bCs/>
          <w:w w:val="90"/>
          <w:sz w:val="48"/>
          <w:szCs w:val="48"/>
        </w:rPr>
      </w:pPr>
    </w:p>
    <w:p w14:paraId="36D333C6">
      <w:pPr>
        <w:spacing w:before="156" w:beforeLines="50" w:after="312" w:afterLines="100" w:line="360" w:lineRule="auto"/>
        <w:jc w:val="center"/>
        <w:rPr>
          <w:rFonts w:hint="eastAsia" w:ascii="宋体" w:hAnsi="宋体" w:eastAsia="宋体"/>
          <w:b/>
          <w:sz w:val="48"/>
          <w:szCs w:val="48"/>
        </w:rPr>
      </w:pPr>
      <w:r>
        <w:rPr>
          <w:rFonts w:hint="eastAsia" w:ascii="宋体" w:hAnsi="宋体" w:eastAsia="宋体"/>
          <w:b/>
          <w:sz w:val="48"/>
          <w:szCs w:val="48"/>
        </w:rPr>
        <w:t>江岸苏木拜兴图嘎查</w:t>
      </w:r>
    </w:p>
    <w:p w14:paraId="0E0BEF0D">
      <w:pPr>
        <w:spacing w:before="156" w:beforeLines="50" w:after="312" w:afterLines="100" w:line="360" w:lineRule="auto"/>
        <w:jc w:val="center"/>
        <w:rPr>
          <w:rFonts w:hint="eastAsia" w:ascii="宋体" w:hAnsi="宋体" w:eastAsia="宋体" w:cs="宋体"/>
          <w:b/>
          <w:bCs/>
          <w:w w:val="90"/>
          <w:sz w:val="48"/>
          <w:szCs w:val="48"/>
        </w:rPr>
      </w:pPr>
      <w:r>
        <w:rPr>
          <w:rFonts w:hint="eastAsia" w:ascii="宋体" w:hAnsi="宋体" w:eastAsia="宋体"/>
          <w:b/>
          <w:sz w:val="48"/>
          <w:szCs w:val="48"/>
        </w:rPr>
        <w:t>防洪排涝提升工程</w:t>
      </w:r>
    </w:p>
    <w:p w14:paraId="16F0EE85">
      <w:pPr>
        <w:spacing w:before="156" w:beforeLines="50" w:after="312" w:afterLines="100" w:line="360" w:lineRule="auto"/>
        <w:jc w:val="center"/>
        <w:rPr>
          <w:rFonts w:hint="eastAsia" w:ascii="宋体" w:hAnsi="宋体" w:cs="仿宋"/>
          <w:b/>
          <w:sz w:val="15"/>
          <w:szCs w:val="15"/>
        </w:rPr>
      </w:pPr>
    </w:p>
    <w:p w14:paraId="03EF9B05">
      <w:pPr>
        <w:spacing w:before="156" w:beforeLines="50" w:after="312" w:afterLines="100" w:line="360" w:lineRule="auto"/>
        <w:jc w:val="center"/>
        <w:rPr>
          <w:rFonts w:hint="eastAsia"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招标工程量清单</w:t>
      </w:r>
    </w:p>
    <w:p w14:paraId="1A1ABA21">
      <w:pPr>
        <w:spacing w:before="156" w:beforeLines="50" w:after="312" w:afterLines="100" w:line="360" w:lineRule="auto"/>
        <w:jc w:val="center"/>
        <w:rPr>
          <w:rFonts w:hint="eastAsia" w:ascii="宋体" w:hAnsi="宋体" w:cs="仿宋"/>
          <w:b/>
          <w:sz w:val="44"/>
          <w:szCs w:val="44"/>
        </w:rPr>
      </w:pPr>
    </w:p>
    <w:p w14:paraId="10FB70D8">
      <w:pPr>
        <w:spacing w:line="280" w:lineRule="exact"/>
        <w:jc w:val="left"/>
        <w:rPr>
          <w:rFonts w:hint="eastAsia" w:asciiTheme="minorEastAsia" w:hAnsiTheme="minorEastAsia" w:cstheme="minorEastAsia"/>
          <w:bCs/>
          <w:spacing w:val="20"/>
          <w:sz w:val="28"/>
          <w:szCs w:val="28"/>
        </w:rPr>
      </w:pPr>
    </w:p>
    <w:p w14:paraId="579F1981">
      <w:pPr>
        <w:spacing w:line="280" w:lineRule="exact"/>
        <w:jc w:val="left"/>
        <w:rPr>
          <w:rFonts w:hint="eastAsia" w:asciiTheme="minorEastAsia" w:hAnsiTheme="minorEastAsia" w:cstheme="minorEastAsia"/>
          <w:bCs/>
          <w:spacing w:val="20"/>
          <w:sz w:val="28"/>
          <w:szCs w:val="28"/>
        </w:rPr>
      </w:pPr>
    </w:p>
    <w:p w14:paraId="1924BE8F">
      <w:pPr>
        <w:spacing w:line="280" w:lineRule="exact"/>
        <w:jc w:val="left"/>
        <w:rPr>
          <w:rFonts w:hint="eastAsia" w:asciiTheme="minorEastAsia" w:hAnsiTheme="minorEastAsia" w:cstheme="minorEastAsia"/>
          <w:bCs/>
          <w:spacing w:val="20"/>
          <w:sz w:val="28"/>
          <w:szCs w:val="28"/>
        </w:rPr>
      </w:pPr>
    </w:p>
    <w:p w14:paraId="31AF2070">
      <w:pPr>
        <w:spacing w:line="280" w:lineRule="exact"/>
        <w:jc w:val="left"/>
        <w:rPr>
          <w:rFonts w:hint="eastAsia" w:asciiTheme="minorEastAsia" w:hAnsiTheme="minorEastAsia" w:cstheme="minorEastAsia"/>
          <w:bCs/>
          <w:spacing w:val="20"/>
          <w:sz w:val="28"/>
          <w:szCs w:val="28"/>
        </w:rPr>
      </w:pPr>
    </w:p>
    <w:p w14:paraId="267C4655">
      <w:pPr>
        <w:spacing w:line="280" w:lineRule="exact"/>
        <w:jc w:val="left"/>
        <w:rPr>
          <w:rFonts w:hint="eastAsia" w:asciiTheme="minorEastAsia" w:hAnsiTheme="minorEastAsia" w:cstheme="minorEastAsia"/>
          <w:bCs/>
          <w:spacing w:val="2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pacing w:val="20"/>
          <w:sz w:val="28"/>
          <w:szCs w:val="28"/>
        </w:rPr>
        <w:t>招 标 人：</w:t>
      </w:r>
      <w:r>
        <w:rPr>
          <w:rFonts w:hint="eastAsia" w:asciiTheme="minorEastAsia" w:hAnsiTheme="minorEastAsia" w:cstheme="minorEastAsia"/>
          <w:bCs/>
          <w:spacing w:val="20"/>
          <w:sz w:val="20"/>
          <w:szCs w:val="20"/>
        </w:rPr>
        <w:t>（单位盖章）</w:t>
      </w:r>
    </w:p>
    <w:p w14:paraId="08A2E82D">
      <w:pPr>
        <w:spacing w:line="280" w:lineRule="exact"/>
        <w:rPr>
          <w:rFonts w:hint="eastAsia" w:asciiTheme="minorEastAsia" w:hAnsiTheme="minorEastAsia" w:cstheme="minorEastAsia"/>
          <w:bCs/>
          <w:spacing w:val="20"/>
          <w:sz w:val="28"/>
          <w:szCs w:val="28"/>
        </w:rPr>
      </w:pPr>
    </w:p>
    <w:p w14:paraId="6CB1A9C9">
      <w:pPr>
        <w:spacing w:line="280" w:lineRule="exact"/>
        <w:rPr>
          <w:rFonts w:hint="eastAsia" w:asciiTheme="minorEastAsia" w:hAnsiTheme="minorEastAsia" w:cstheme="minorEastAsia"/>
          <w:bCs/>
          <w:spacing w:val="20"/>
          <w:sz w:val="28"/>
          <w:szCs w:val="28"/>
        </w:rPr>
      </w:pPr>
    </w:p>
    <w:p w14:paraId="76CB80FF">
      <w:pPr>
        <w:spacing w:line="280" w:lineRule="exact"/>
        <w:rPr>
          <w:rFonts w:hint="eastAsia" w:asciiTheme="minorEastAsia" w:hAnsiTheme="minorEastAsia" w:cstheme="minorEastAsia"/>
          <w:bCs/>
          <w:spacing w:val="20"/>
          <w:sz w:val="28"/>
          <w:szCs w:val="28"/>
        </w:rPr>
      </w:pPr>
    </w:p>
    <w:p w14:paraId="7820B5F0">
      <w:pPr>
        <w:pStyle w:val="76"/>
        <w:spacing w:after="312"/>
      </w:pPr>
    </w:p>
    <w:p w14:paraId="19F0A968">
      <w:pPr>
        <w:pStyle w:val="76"/>
        <w:spacing w:after="312"/>
      </w:pPr>
    </w:p>
    <w:p w14:paraId="409FBFF1">
      <w:pPr>
        <w:spacing w:line="280" w:lineRule="exact"/>
        <w:rPr>
          <w:rFonts w:hint="eastAsia" w:asciiTheme="minorEastAsia" w:hAnsiTheme="minorEastAsia" w:cstheme="minorEastAsia"/>
          <w:bCs/>
          <w:spacing w:val="20"/>
          <w:sz w:val="28"/>
          <w:szCs w:val="28"/>
          <w:u w:val="single"/>
        </w:rPr>
      </w:pPr>
    </w:p>
    <w:p w14:paraId="4B934D21">
      <w:pPr>
        <w:spacing w:line="280" w:lineRule="exact"/>
        <w:rPr>
          <w:rFonts w:hint="eastAsia" w:asciiTheme="minorEastAsia" w:hAnsiTheme="minorEastAsia" w:cstheme="minorEastAsia"/>
          <w:bCs/>
          <w:spacing w:val="20"/>
          <w:sz w:val="28"/>
          <w:szCs w:val="28"/>
          <w:u w:val="single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Cs/>
          <w:sz w:val="28"/>
          <w:szCs w:val="28"/>
        </w:rPr>
        <w:t>造价咨询人：</w:t>
      </w:r>
      <w:r>
        <w:rPr>
          <w:rFonts w:hint="eastAsia" w:asciiTheme="minorEastAsia" w:hAnsiTheme="minorEastAsia" w:cstheme="minorEastAsia"/>
          <w:bCs/>
          <w:spacing w:val="20"/>
          <w:sz w:val="20"/>
          <w:szCs w:val="20"/>
        </w:rPr>
        <w:t>（单位盖章）</w:t>
      </w:r>
    </w:p>
    <w:p w14:paraId="6D02B6E3">
      <w:pPr>
        <w:spacing w:before="156" w:beforeLines="50" w:after="312" w:afterLines="100" w:line="40" w:lineRule="atLeast"/>
        <w:rPr>
          <w:rFonts w:hint="eastAsia" w:asciiTheme="minorEastAsia" w:hAnsiTheme="minorEastAsia" w:cstheme="minorEastAsia"/>
          <w:bCs/>
          <w:spacing w:val="20"/>
          <w:szCs w:val="21"/>
        </w:rPr>
      </w:pPr>
    </w:p>
    <w:p w14:paraId="1C2F22BF">
      <w:pPr>
        <w:spacing w:before="156" w:beforeLines="50" w:after="312" w:afterLines="100" w:line="40" w:lineRule="atLeast"/>
        <w:rPr>
          <w:rFonts w:hint="eastAsia" w:asciiTheme="minorEastAsia" w:hAnsiTheme="minorEastAsia" w:cstheme="minorEastAsia"/>
          <w:bCs/>
          <w:spacing w:val="20"/>
          <w:szCs w:val="21"/>
        </w:rPr>
        <w:sectPr>
          <w:pgSz w:w="11906" w:h="16838"/>
          <w:pgMar w:top="1327" w:right="1689" w:bottom="1327" w:left="1689" w:header="851" w:footer="992" w:gutter="0"/>
          <w:cols w:space="0" w:num="1"/>
          <w:docGrid w:type="lines" w:linePitch="312" w:charSpace="0"/>
        </w:sectPr>
      </w:pPr>
    </w:p>
    <w:tbl>
      <w:tblPr>
        <w:tblStyle w:val="88"/>
        <w:tblpPr w:leftFromText="180" w:rightFromText="180" w:vertAnchor="text" w:tblpXSpec="center" w:tblpY="1"/>
        <w:tblOverlap w:val="never"/>
        <w:tblW w:w="981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810"/>
      </w:tblGrid>
      <w:tr w14:paraId="664A6E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87" w:hRule="atLeast"/>
        </w:trPr>
        <w:tc>
          <w:tcPr>
            <w:tcW w:w="9810" w:type="dxa"/>
            <w:vAlign w:val="center"/>
          </w:tcPr>
          <w:p w14:paraId="5754ABAA">
            <w:pPr>
              <w:spacing w:before="161" w:beforeLines="50" w:after="322" w:afterLines="100" w:line="360" w:lineRule="auto"/>
              <w:jc w:val="center"/>
              <w:rPr>
                <w:rFonts w:hint="eastAsia" w:ascii="宋体" w:hAnsi="宋体" w:eastAsia="宋体" w:cs="宋体"/>
                <w:b/>
                <w:bCs/>
                <w:w w:val="9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b/>
                <w:bCs/>
                <w:w w:val="90"/>
                <w:sz w:val="36"/>
                <w:szCs w:val="36"/>
              </w:rPr>
              <w:t>江岸苏木拜兴图嘎查防洪排涝提升工程</w:t>
            </w:r>
          </w:p>
        </w:tc>
      </w:tr>
    </w:tbl>
    <w:tbl>
      <w:tblPr>
        <w:tblStyle w:val="88"/>
        <w:tblW w:w="938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00"/>
        <w:gridCol w:w="152"/>
        <w:gridCol w:w="1062"/>
        <w:gridCol w:w="1549"/>
        <w:gridCol w:w="619"/>
        <w:gridCol w:w="1461"/>
        <w:gridCol w:w="272"/>
        <w:gridCol w:w="1092"/>
        <w:gridCol w:w="1678"/>
      </w:tblGrid>
      <w:tr w14:paraId="3DEAB8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vAlign w:val="bottom"/>
          </w:tcPr>
          <w:p w14:paraId="47D123F0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vAlign w:val="bottom"/>
          </w:tcPr>
          <w:p w14:paraId="3D5C7F5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62" w:type="dxa"/>
            <w:vAlign w:val="bottom"/>
          </w:tcPr>
          <w:p w14:paraId="208DD538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vAlign w:val="bottom"/>
          </w:tcPr>
          <w:p w14:paraId="7C398A0D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vAlign w:val="bottom"/>
          </w:tcPr>
          <w:p w14:paraId="46720437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1F18969D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vAlign w:val="bottom"/>
          </w:tcPr>
          <w:p w14:paraId="0D56B657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529DEF03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0FE723E7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vAlign w:val="bottom"/>
          </w:tcPr>
          <w:p w14:paraId="3159184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92" w:type="dxa"/>
            <w:vAlign w:val="bottom"/>
          </w:tcPr>
          <w:p w14:paraId="420540F2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78" w:type="dxa"/>
            <w:vAlign w:val="bottom"/>
          </w:tcPr>
          <w:p w14:paraId="5E9965FE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3D484E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  <w:jc w:val="center"/>
        </w:trPr>
        <w:tc>
          <w:tcPr>
            <w:tcW w:w="9385" w:type="dxa"/>
            <w:gridSpan w:val="9"/>
            <w:vAlign w:val="center"/>
          </w:tcPr>
          <w:p w14:paraId="70B726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 xml:space="preserve">工 程 量 清 单 </w:t>
            </w:r>
          </w:p>
        </w:tc>
      </w:tr>
      <w:tr w14:paraId="324345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vAlign w:val="bottom"/>
          </w:tcPr>
          <w:p w14:paraId="19FF0B02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vAlign w:val="bottom"/>
          </w:tcPr>
          <w:p w14:paraId="6855FC2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62" w:type="dxa"/>
            <w:vAlign w:val="bottom"/>
          </w:tcPr>
          <w:p w14:paraId="45B664DD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vAlign w:val="bottom"/>
          </w:tcPr>
          <w:p w14:paraId="01485B30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vAlign w:val="bottom"/>
          </w:tcPr>
          <w:p w14:paraId="4FDEFF4D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vAlign w:val="bottom"/>
          </w:tcPr>
          <w:p w14:paraId="38F51606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vAlign w:val="bottom"/>
          </w:tcPr>
          <w:p w14:paraId="2D5ABC7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92" w:type="dxa"/>
            <w:vAlign w:val="bottom"/>
          </w:tcPr>
          <w:p w14:paraId="0CFC3A35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78" w:type="dxa"/>
            <w:vAlign w:val="bottom"/>
          </w:tcPr>
          <w:p w14:paraId="4351C019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600AA4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vAlign w:val="bottom"/>
          </w:tcPr>
          <w:p w14:paraId="59CBC908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vAlign w:val="bottom"/>
          </w:tcPr>
          <w:p w14:paraId="79EC0E9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62" w:type="dxa"/>
            <w:vAlign w:val="bottom"/>
          </w:tcPr>
          <w:p w14:paraId="6FF8E37D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vAlign w:val="bottom"/>
          </w:tcPr>
          <w:p w14:paraId="3A3C1F6E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vAlign w:val="bottom"/>
          </w:tcPr>
          <w:p w14:paraId="2F8EA3E4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vAlign w:val="bottom"/>
          </w:tcPr>
          <w:p w14:paraId="0E322F02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vAlign w:val="bottom"/>
          </w:tcPr>
          <w:p w14:paraId="364216A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92" w:type="dxa"/>
            <w:vAlign w:val="bottom"/>
          </w:tcPr>
          <w:p w14:paraId="206BBD9E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78" w:type="dxa"/>
            <w:vAlign w:val="bottom"/>
          </w:tcPr>
          <w:p w14:paraId="60560BAC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409340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  <w:jc w:val="center"/>
        </w:trPr>
        <w:tc>
          <w:tcPr>
            <w:tcW w:w="1500" w:type="dxa"/>
            <w:vAlign w:val="bottom"/>
          </w:tcPr>
          <w:p w14:paraId="13669B21">
            <w:pPr>
              <w:jc w:val="distribute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vAlign w:val="bottom"/>
          </w:tcPr>
          <w:p w14:paraId="6259F1D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62" w:type="dxa"/>
            <w:vAlign w:val="bottom"/>
          </w:tcPr>
          <w:p w14:paraId="2F9FAF6E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vAlign w:val="bottom"/>
          </w:tcPr>
          <w:p w14:paraId="1C19DF23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vAlign w:val="bottom"/>
          </w:tcPr>
          <w:p w14:paraId="279202D4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278352F0">
            <w:pPr>
              <w:widowControl/>
              <w:jc w:val="distribute"/>
              <w:textAlignment w:val="bottom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工程造价</w:t>
            </w:r>
          </w:p>
        </w:tc>
        <w:tc>
          <w:tcPr>
            <w:tcW w:w="272" w:type="dxa"/>
            <w:vAlign w:val="bottom"/>
          </w:tcPr>
          <w:p w14:paraId="7411857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92" w:type="dxa"/>
            <w:vAlign w:val="bottom"/>
          </w:tcPr>
          <w:p w14:paraId="5F395276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78" w:type="dxa"/>
            <w:vAlign w:val="bottom"/>
          </w:tcPr>
          <w:p w14:paraId="351D5003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64CA45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1500" w:type="dxa"/>
            <w:vAlign w:val="bottom"/>
          </w:tcPr>
          <w:p w14:paraId="6C0E39EC">
            <w:pPr>
              <w:widowControl/>
              <w:jc w:val="distribute"/>
              <w:textAlignment w:val="bottom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招标人</w:t>
            </w:r>
          </w:p>
        </w:tc>
        <w:tc>
          <w:tcPr>
            <w:tcW w:w="152" w:type="dxa"/>
            <w:vAlign w:val="bottom"/>
          </w:tcPr>
          <w:p w14:paraId="78D0F9D5"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:</w:t>
            </w:r>
          </w:p>
        </w:tc>
        <w:tc>
          <w:tcPr>
            <w:tcW w:w="2611" w:type="dxa"/>
            <w:gridSpan w:val="2"/>
            <w:tcBorders>
              <w:bottom w:val="single" w:color="000000" w:sz="4" w:space="0"/>
            </w:tcBorders>
            <w:vAlign w:val="bottom"/>
          </w:tcPr>
          <w:p w14:paraId="040D5E30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vAlign w:val="bottom"/>
          </w:tcPr>
          <w:p w14:paraId="0FE30A04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1404063C">
            <w:pPr>
              <w:widowControl/>
              <w:jc w:val="distribute"/>
              <w:textAlignment w:val="bottom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咨询人</w:t>
            </w:r>
          </w:p>
        </w:tc>
        <w:tc>
          <w:tcPr>
            <w:tcW w:w="272" w:type="dxa"/>
            <w:vAlign w:val="bottom"/>
          </w:tcPr>
          <w:p w14:paraId="796FE9E9"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：</w:t>
            </w:r>
          </w:p>
        </w:tc>
        <w:tc>
          <w:tcPr>
            <w:tcW w:w="2770" w:type="dxa"/>
            <w:gridSpan w:val="2"/>
            <w:tcBorders>
              <w:bottom w:val="single" w:color="000000" w:sz="4" w:space="0"/>
            </w:tcBorders>
            <w:vAlign w:val="bottom"/>
          </w:tcPr>
          <w:p w14:paraId="556D7FBC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130D83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vAlign w:val="center"/>
          </w:tcPr>
          <w:p w14:paraId="3ED1C4C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vAlign w:val="bottom"/>
          </w:tcPr>
          <w:p w14:paraId="1076373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1" w:type="dxa"/>
            <w:gridSpan w:val="2"/>
            <w:tcBorders>
              <w:top w:val="single" w:color="000000" w:sz="4" w:space="0"/>
            </w:tcBorders>
          </w:tcPr>
          <w:p w14:paraId="22322D87"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（单位盖章）</w:t>
            </w:r>
          </w:p>
        </w:tc>
        <w:tc>
          <w:tcPr>
            <w:tcW w:w="619" w:type="dxa"/>
            <w:vAlign w:val="center"/>
          </w:tcPr>
          <w:p w14:paraId="7A094C03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51B6033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vAlign w:val="center"/>
          </w:tcPr>
          <w:p w14:paraId="4EA6B6E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70" w:type="dxa"/>
            <w:gridSpan w:val="2"/>
            <w:tcBorders>
              <w:top w:val="single" w:color="000000" w:sz="4" w:space="0"/>
            </w:tcBorders>
          </w:tcPr>
          <w:p w14:paraId="6CC3151A"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（单位盖章）</w:t>
            </w:r>
          </w:p>
        </w:tc>
      </w:tr>
      <w:tr w14:paraId="277A2E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vAlign w:val="center"/>
          </w:tcPr>
          <w:p w14:paraId="086F260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vAlign w:val="bottom"/>
          </w:tcPr>
          <w:p w14:paraId="2B11AC1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62" w:type="dxa"/>
          </w:tcPr>
          <w:p w14:paraId="60048D67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</w:tcPr>
          <w:p w14:paraId="29B1A374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1ED8565C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6C75CA4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vAlign w:val="center"/>
          </w:tcPr>
          <w:p w14:paraId="7DDD20B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92" w:type="dxa"/>
          </w:tcPr>
          <w:p w14:paraId="273CE51F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</w:tcPr>
          <w:p w14:paraId="662EAB9A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5A7086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vAlign w:val="bottom"/>
          </w:tcPr>
          <w:p w14:paraId="156531DA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vAlign w:val="bottom"/>
          </w:tcPr>
          <w:p w14:paraId="66362FF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62" w:type="dxa"/>
            <w:vAlign w:val="bottom"/>
          </w:tcPr>
          <w:p w14:paraId="47DA0FC9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vAlign w:val="bottom"/>
          </w:tcPr>
          <w:p w14:paraId="139C66B1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vAlign w:val="bottom"/>
          </w:tcPr>
          <w:p w14:paraId="721C5184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vAlign w:val="bottom"/>
          </w:tcPr>
          <w:p w14:paraId="43701E27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vAlign w:val="bottom"/>
          </w:tcPr>
          <w:p w14:paraId="3F4198E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92" w:type="dxa"/>
            <w:vAlign w:val="bottom"/>
          </w:tcPr>
          <w:p w14:paraId="5293D4D8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78" w:type="dxa"/>
            <w:vAlign w:val="bottom"/>
          </w:tcPr>
          <w:p w14:paraId="0C595723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1ADCAF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vAlign w:val="center"/>
          </w:tcPr>
          <w:p w14:paraId="29D44EC3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vAlign w:val="bottom"/>
          </w:tcPr>
          <w:p w14:paraId="50DE49B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62" w:type="dxa"/>
            <w:vAlign w:val="center"/>
          </w:tcPr>
          <w:p w14:paraId="7ABF824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vAlign w:val="center"/>
          </w:tcPr>
          <w:p w14:paraId="1FF65EA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vAlign w:val="center"/>
          </w:tcPr>
          <w:p w14:paraId="4999D341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2D4A535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vAlign w:val="center"/>
          </w:tcPr>
          <w:p w14:paraId="176CB5B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4084A17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78" w:type="dxa"/>
            <w:vAlign w:val="center"/>
          </w:tcPr>
          <w:p w14:paraId="3B327C7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264298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vAlign w:val="center"/>
          </w:tcPr>
          <w:p w14:paraId="1F3FE14B">
            <w:pPr>
              <w:widowControl/>
              <w:jc w:val="distribute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法定代表人</w:t>
            </w:r>
          </w:p>
        </w:tc>
        <w:tc>
          <w:tcPr>
            <w:tcW w:w="152" w:type="dxa"/>
            <w:vAlign w:val="bottom"/>
          </w:tcPr>
          <w:p w14:paraId="70B2CCA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62" w:type="dxa"/>
            <w:vAlign w:val="bottom"/>
          </w:tcPr>
          <w:p w14:paraId="16628E7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vAlign w:val="bottom"/>
          </w:tcPr>
          <w:p w14:paraId="5E005D0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vAlign w:val="bottom"/>
          </w:tcPr>
          <w:p w14:paraId="4EFE6BD3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vAlign w:val="bottom"/>
          </w:tcPr>
          <w:p w14:paraId="117B6F06">
            <w:pPr>
              <w:widowControl/>
              <w:jc w:val="distribute"/>
              <w:textAlignment w:val="bottom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法定代表人</w:t>
            </w:r>
          </w:p>
        </w:tc>
        <w:tc>
          <w:tcPr>
            <w:tcW w:w="272" w:type="dxa"/>
            <w:vAlign w:val="bottom"/>
          </w:tcPr>
          <w:p w14:paraId="475EE5D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92" w:type="dxa"/>
            <w:vAlign w:val="bottom"/>
          </w:tcPr>
          <w:p w14:paraId="1EA4267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78" w:type="dxa"/>
            <w:vAlign w:val="bottom"/>
          </w:tcPr>
          <w:p w14:paraId="1A64C0B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0A2E27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500" w:type="dxa"/>
            <w:vAlign w:val="center"/>
          </w:tcPr>
          <w:p w14:paraId="63DE8D46">
            <w:pPr>
              <w:widowControl/>
              <w:jc w:val="distribute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或其授权人</w:t>
            </w:r>
          </w:p>
        </w:tc>
        <w:tc>
          <w:tcPr>
            <w:tcW w:w="152" w:type="dxa"/>
            <w:vAlign w:val="bottom"/>
          </w:tcPr>
          <w:p w14:paraId="6BDEA40C"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:</w:t>
            </w:r>
          </w:p>
        </w:tc>
        <w:tc>
          <w:tcPr>
            <w:tcW w:w="1062" w:type="dxa"/>
            <w:vAlign w:val="bottom"/>
          </w:tcPr>
          <w:p w14:paraId="57485698">
            <w:pPr>
              <w:widowControl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vAlign w:val="bottom"/>
          </w:tcPr>
          <w:p w14:paraId="0D2EF757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vAlign w:val="bottom"/>
          </w:tcPr>
          <w:p w14:paraId="5DD36A38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vAlign w:val="bottom"/>
          </w:tcPr>
          <w:p w14:paraId="129EC73B">
            <w:pPr>
              <w:widowControl/>
              <w:jc w:val="distribute"/>
              <w:textAlignment w:val="bottom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或其授权人</w:t>
            </w:r>
          </w:p>
        </w:tc>
        <w:tc>
          <w:tcPr>
            <w:tcW w:w="272" w:type="dxa"/>
            <w:vAlign w:val="bottom"/>
          </w:tcPr>
          <w:p w14:paraId="704DD096"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：</w:t>
            </w:r>
          </w:p>
        </w:tc>
        <w:tc>
          <w:tcPr>
            <w:tcW w:w="2770" w:type="dxa"/>
            <w:gridSpan w:val="2"/>
            <w:tcBorders>
              <w:bottom w:val="single" w:color="000000" w:sz="4" w:space="0"/>
            </w:tcBorders>
            <w:vAlign w:val="center"/>
          </w:tcPr>
          <w:p w14:paraId="7448067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642315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  <w:jc w:val="center"/>
        </w:trPr>
        <w:tc>
          <w:tcPr>
            <w:tcW w:w="1500" w:type="dxa"/>
            <w:vAlign w:val="center"/>
          </w:tcPr>
          <w:p w14:paraId="27B412B4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vAlign w:val="bottom"/>
          </w:tcPr>
          <w:p w14:paraId="423E3F7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1" w:type="dxa"/>
            <w:gridSpan w:val="2"/>
            <w:tcBorders>
              <w:top w:val="single" w:color="000000" w:sz="4" w:space="0"/>
            </w:tcBorders>
          </w:tcPr>
          <w:p w14:paraId="69164572"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（盖章或签字）</w:t>
            </w:r>
          </w:p>
        </w:tc>
        <w:tc>
          <w:tcPr>
            <w:tcW w:w="619" w:type="dxa"/>
            <w:vAlign w:val="center"/>
          </w:tcPr>
          <w:p w14:paraId="1673189C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5883C54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vAlign w:val="center"/>
          </w:tcPr>
          <w:p w14:paraId="52332B6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70" w:type="dxa"/>
            <w:gridSpan w:val="2"/>
            <w:tcBorders>
              <w:top w:val="single" w:color="000000" w:sz="4" w:space="0"/>
            </w:tcBorders>
          </w:tcPr>
          <w:p w14:paraId="1013D6C6"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（盖章或签字）</w:t>
            </w:r>
          </w:p>
        </w:tc>
      </w:tr>
      <w:tr w14:paraId="40A320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  <w:jc w:val="center"/>
        </w:trPr>
        <w:tc>
          <w:tcPr>
            <w:tcW w:w="1500" w:type="dxa"/>
            <w:vAlign w:val="center"/>
          </w:tcPr>
          <w:p w14:paraId="3103DDC6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vAlign w:val="bottom"/>
          </w:tcPr>
          <w:p w14:paraId="7C5FD0C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62" w:type="dxa"/>
            <w:vAlign w:val="center"/>
          </w:tcPr>
          <w:p w14:paraId="02D9C9C0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14:paraId="781D81AB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1F0482CC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0B1A987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vAlign w:val="center"/>
          </w:tcPr>
          <w:p w14:paraId="1657C43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400FCB59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vAlign w:val="center"/>
          </w:tcPr>
          <w:p w14:paraId="38F8ECD9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3C064F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vAlign w:val="center"/>
          </w:tcPr>
          <w:p w14:paraId="4D28FFCF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vAlign w:val="bottom"/>
          </w:tcPr>
          <w:p w14:paraId="38EA912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62" w:type="dxa"/>
            <w:vAlign w:val="center"/>
          </w:tcPr>
          <w:p w14:paraId="19D0312F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14:paraId="62FB96A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vAlign w:val="center"/>
          </w:tcPr>
          <w:p w14:paraId="68CEDEC1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63446F6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vAlign w:val="center"/>
          </w:tcPr>
          <w:p w14:paraId="53727B5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69F37A6C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vAlign w:val="center"/>
          </w:tcPr>
          <w:p w14:paraId="3CAC60B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6394C8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vAlign w:val="center"/>
          </w:tcPr>
          <w:p w14:paraId="59331B97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vAlign w:val="bottom"/>
          </w:tcPr>
          <w:p w14:paraId="18B65A2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62" w:type="dxa"/>
            <w:vAlign w:val="center"/>
          </w:tcPr>
          <w:p w14:paraId="26AE66E3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14:paraId="0BADD39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vAlign w:val="center"/>
          </w:tcPr>
          <w:p w14:paraId="269AA8B0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16462C3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vAlign w:val="center"/>
          </w:tcPr>
          <w:p w14:paraId="1D1A663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18CFFC9D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vAlign w:val="center"/>
          </w:tcPr>
          <w:p w14:paraId="7E1AC21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0626FC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vAlign w:val="center"/>
          </w:tcPr>
          <w:p w14:paraId="5DEBB941">
            <w:pPr>
              <w:widowControl/>
              <w:jc w:val="distribute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编制人</w:t>
            </w:r>
          </w:p>
        </w:tc>
        <w:tc>
          <w:tcPr>
            <w:tcW w:w="152" w:type="dxa"/>
            <w:vAlign w:val="bottom"/>
          </w:tcPr>
          <w:p w14:paraId="372ED811"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:</w:t>
            </w:r>
          </w:p>
        </w:tc>
        <w:tc>
          <w:tcPr>
            <w:tcW w:w="1062" w:type="dxa"/>
            <w:vAlign w:val="bottom"/>
          </w:tcPr>
          <w:p w14:paraId="1B23DBC5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vAlign w:val="bottom"/>
          </w:tcPr>
          <w:p w14:paraId="49B2D501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vAlign w:val="bottom"/>
          </w:tcPr>
          <w:p w14:paraId="6CA2694B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2DAE4B99">
            <w:pPr>
              <w:widowControl/>
              <w:jc w:val="distribute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复核人</w:t>
            </w:r>
          </w:p>
        </w:tc>
        <w:tc>
          <w:tcPr>
            <w:tcW w:w="272" w:type="dxa"/>
            <w:vAlign w:val="center"/>
          </w:tcPr>
          <w:p w14:paraId="1296EF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：</w:t>
            </w:r>
          </w:p>
        </w:tc>
        <w:tc>
          <w:tcPr>
            <w:tcW w:w="1092" w:type="dxa"/>
            <w:vAlign w:val="bottom"/>
          </w:tcPr>
          <w:p w14:paraId="435D5742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78" w:type="dxa"/>
            <w:vAlign w:val="bottom"/>
          </w:tcPr>
          <w:p w14:paraId="6EE945C8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48E362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1500" w:type="dxa"/>
            <w:vAlign w:val="center"/>
          </w:tcPr>
          <w:p w14:paraId="20AF85BF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vAlign w:val="bottom"/>
          </w:tcPr>
          <w:p w14:paraId="08AAAC2F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611" w:type="dxa"/>
            <w:gridSpan w:val="2"/>
            <w:tcBorders>
              <w:top w:val="single" w:color="000000" w:sz="4" w:space="0"/>
            </w:tcBorders>
          </w:tcPr>
          <w:p w14:paraId="169C389B"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（造价人员签字盖专用章）</w:t>
            </w:r>
          </w:p>
        </w:tc>
        <w:tc>
          <w:tcPr>
            <w:tcW w:w="619" w:type="dxa"/>
            <w:vAlign w:val="center"/>
          </w:tcPr>
          <w:p w14:paraId="02344843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2AC4DD6D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vAlign w:val="center"/>
          </w:tcPr>
          <w:p w14:paraId="5D6F6315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2"/>
            <w:tcBorders>
              <w:top w:val="single" w:color="000000" w:sz="4" w:space="0"/>
            </w:tcBorders>
          </w:tcPr>
          <w:p w14:paraId="15390E39"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（造价工程师签字盖专用章）</w:t>
            </w:r>
          </w:p>
        </w:tc>
      </w:tr>
      <w:tr w14:paraId="76A87B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1500" w:type="dxa"/>
            <w:vAlign w:val="center"/>
          </w:tcPr>
          <w:p w14:paraId="563DC86F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vAlign w:val="bottom"/>
          </w:tcPr>
          <w:p w14:paraId="1B3F1C39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vAlign w:val="center"/>
          </w:tcPr>
          <w:p w14:paraId="5F2A7EA3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14:paraId="7C491B70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1BAE8AEE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12148E07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vAlign w:val="center"/>
          </w:tcPr>
          <w:p w14:paraId="3999538C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14:paraId="4A26F3C1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vAlign w:val="center"/>
          </w:tcPr>
          <w:p w14:paraId="53622168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28C3A2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1500" w:type="dxa"/>
            <w:vAlign w:val="center"/>
          </w:tcPr>
          <w:p w14:paraId="3883C89B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vAlign w:val="bottom"/>
          </w:tcPr>
          <w:p w14:paraId="32B3A3DF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vAlign w:val="center"/>
          </w:tcPr>
          <w:p w14:paraId="30A27961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14:paraId="64175022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6D6A16A5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19F3A02B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vAlign w:val="center"/>
          </w:tcPr>
          <w:p w14:paraId="32545E93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14:paraId="69BCF5C8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vAlign w:val="center"/>
          </w:tcPr>
          <w:p w14:paraId="112DE555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18FF6C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vAlign w:val="center"/>
          </w:tcPr>
          <w:p w14:paraId="742BD090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vAlign w:val="bottom"/>
          </w:tcPr>
          <w:p w14:paraId="4FED2557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vAlign w:val="center"/>
          </w:tcPr>
          <w:p w14:paraId="57BE4C5A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vAlign w:val="center"/>
          </w:tcPr>
          <w:p w14:paraId="3A83F90E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vAlign w:val="center"/>
          </w:tcPr>
          <w:p w14:paraId="73F65830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4CA21BED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vAlign w:val="center"/>
          </w:tcPr>
          <w:p w14:paraId="021641EC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14:paraId="2AEBA0A6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78" w:type="dxa"/>
            <w:vAlign w:val="center"/>
          </w:tcPr>
          <w:p w14:paraId="2C7ED6B3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37D4A6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5" w:hRule="atLeast"/>
          <w:jc w:val="center"/>
        </w:trPr>
        <w:tc>
          <w:tcPr>
            <w:tcW w:w="1500" w:type="dxa"/>
            <w:vAlign w:val="bottom"/>
          </w:tcPr>
          <w:p w14:paraId="19E19641">
            <w:pPr>
              <w:widowControl/>
              <w:jc w:val="distribute"/>
              <w:textAlignment w:val="bottom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编制时间</w:t>
            </w:r>
          </w:p>
        </w:tc>
        <w:tc>
          <w:tcPr>
            <w:tcW w:w="152" w:type="dxa"/>
            <w:vAlign w:val="bottom"/>
          </w:tcPr>
          <w:p w14:paraId="7E4DF96D"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:</w:t>
            </w:r>
          </w:p>
        </w:tc>
        <w:tc>
          <w:tcPr>
            <w:tcW w:w="2611" w:type="dxa"/>
            <w:gridSpan w:val="2"/>
            <w:tcBorders>
              <w:bottom w:val="single" w:color="000000" w:sz="4" w:space="0"/>
            </w:tcBorders>
            <w:vAlign w:val="bottom"/>
          </w:tcPr>
          <w:p w14:paraId="1066C52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vAlign w:val="center"/>
          </w:tcPr>
          <w:p w14:paraId="51A755D8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vAlign w:val="bottom"/>
          </w:tcPr>
          <w:p w14:paraId="1B951B09">
            <w:pPr>
              <w:widowControl/>
              <w:jc w:val="distribute"/>
              <w:textAlignment w:val="bottom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复核时间</w:t>
            </w:r>
          </w:p>
        </w:tc>
        <w:tc>
          <w:tcPr>
            <w:tcW w:w="272" w:type="dxa"/>
            <w:vAlign w:val="bottom"/>
          </w:tcPr>
          <w:p w14:paraId="423ADA66"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:</w:t>
            </w:r>
          </w:p>
        </w:tc>
        <w:tc>
          <w:tcPr>
            <w:tcW w:w="2770" w:type="dxa"/>
            <w:gridSpan w:val="2"/>
            <w:tcBorders>
              <w:bottom w:val="single" w:color="000000" w:sz="4" w:space="0"/>
            </w:tcBorders>
            <w:vAlign w:val="bottom"/>
          </w:tcPr>
          <w:p w14:paraId="66D9426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5F653F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vAlign w:val="center"/>
          </w:tcPr>
          <w:p w14:paraId="74101AAE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vAlign w:val="bottom"/>
          </w:tcPr>
          <w:p w14:paraId="28DC69FE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vAlign w:val="center"/>
          </w:tcPr>
          <w:p w14:paraId="2ADAF497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vAlign w:val="center"/>
          </w:tcPr>
          <w:p w14:paraId="2CE60AFD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vAlign w:val="center"/>
          </w:tcPr>
          <w:p w14:paraId="1040665A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11A34764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vAlign w:val="center"/>
          </w:tcPr>
          <w:p w14:paraId="3FF67FC0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14:paraId="6E8FB9F8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78" w:type="dxa"/>
            <w:vAlign w:val="center"/>
          </w:tcPr>
          <w:p w14:paraId="1ADE5B67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5F0800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vAlign w:val="center"/>
          </w:tcPr>
          <w:p w14:paraId="4A31D91A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vAlign w:val="bottom"/>
          </w:tcPr>
          <w:p w14:paraId="7562976E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vAlign w:val="center"/>
          </w:tcPr>
          <w:p w14:paraId="625840C2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vAlign w:val="center"/>
          </w:tcPr>
          <w:p w14:paraId="6EB93E98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vAlign w:val="center"/>
          </w:tcPr>
          <w:p w14:paraId="53A3518B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vAlign w:val="center"/>
          </w:tcPr>
          <w:p w14:paraId="3B7C12F2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vAlign w:val="center"/>
          </w:tcPr>
          <w:p w14:paraId="21EF9267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14:paraId="7ED02DA4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78" w:type="dxa"/>
            <w:vAlign w:val="center"/>
          </w:tcPr>
          <w:p w14:paraId="1373DD93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</w:tbl>
    <w:p w14:paraId="510B261A">
      <w:pPr>
        <w:spacing w:line="560" w:lineRule="exact"/>
        <w:rPr>
          <w:rFonts w:hint="eastAsia" w:asciiTheme="minorEastAsia" w:hAnsiTheme="minorEastAsia" w:cstheme="minorEastAsia"/>
          <w:bCs/>
          <w:spacing w:val="20"/>
          <w:sz w:val="24"/>
        </w:rPr>
      </w:pPr>
    </w:p>
    <w:p w14:paraId="752438D0">
      <w:pPr>
        <w:spacing w:before="161" w:after="322" w:line="560" w:lineRule="exact"/>
        <w:rPr>
          <w:rFonts w:hint="eastAsia" w:asciiTheme="minorEastAsia" w:hAnsiTheme="minorEastAsia" w:cstheme="minorEastAsia"/>
          <w:bCs/>
          <w:spacing w:val="20"/>
          <w:sz w:val="24"/>
        </w:rPr>
      </w:pPr>
    </w:p>
    <w:sectPr>
      <w:pgSz w:w="11906" w:h="16838"/>
      <w:pgMar w:top="1327" w:right="1689" w:bottom="1327" w:left="1689" w:header="851" w:footer="992" w:gutter="0"/>
      <w:cols w:space="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7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36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14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46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17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33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0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0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24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6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TYyOGIxMmQyMmM5NDM5YTIzN2RlNGQyYmY3NzZlYzYifQ=="/>
  </w:docVars>
  <w:rsids>
    <w:rsidRoot w:val="53CB7078"/>
    <w:rsid w:val="0002108C"/>
    <w:rsid w:val="00041937"/>
    <w:rsid w:val="000818CC"/>
    <w:rsid w:val="00096496"/>
    <w:rsid w:val="000D11A7"/>
    <w:rsid w:val="00142F84"/>
    <w:rsid w:val="001E1863"/>
    <w:rsid w:val="0022073B"/>
    <w:rsid w:val="00247069"/>
    <w:rsid w:val="00313EBE"/>
    <w:rsid w:val="00383DC8"/>
    <w:rsid w:val="003B1469"/>
    <w:rsid w:val="003D13AF"/>
    <w:rsid w:val="0046627F"/>
    <w:rsid w:val="00477EB0"/>
    <w:rsid w:val="004D0B90"/>
    <w:rsid w:val="00560F0B"/>
    <w:rsid w:val="00576E45"/>
    <w:rsid w:val="005830D7"/>
    <w:rsid w:val="005B48B6"/>
    <w:rsid w:val="005C6408"/>
    <w:rsid w:val="005F1D59"/>
    <w:rsid w:val="005F360B"/>
    <w:rsid w:val="0061496D"/>
    <w:rsid w:val="00631A41"/>
    <w:rsid w:val="00667F15"/>
    <w:rsid w:val="00677A80"/>
    <w:rsid w:val="006B15DD"/>
    <w:rsid w:val="0075126D"/>
    <w:rsid w:val="007A18B9"/>
    <w:rsid w:val="007E4EEB"/>
    <w:rsid w:val="00806AC1"/>
    <w:rsid w:val="00843CA1"/>
    <w:rsid w:val="0085641B"/>
    <w:rsid w:val="008A2CBE"/>
    <w:rsid w:val="008E2F81"/>
    <w:rsid w:val="00901BAC"/>
    <w:rsid w:val="00942C6F"/>
    <w:rsid w:val="00955893"/>
    <w:rsid w:val="00A43715"/>
    <w:rsid w:val="00A56C14"/>
    <w:rsid w:val="00AE43A1"/>
    <w:rsid w:val="00AF6C86"/>
    <w:rsid w:val="00B614EA"/>
    <w:rsid w:val="00B74071"/>
    <w:rsid w:val="00C04C13"/>
    <w:rsid w:val="00C05115"/>
    <w:rsid w:val="00C62989"/>
    <w:rsid w:val="00C762AD"/>
    <w:rsid w:val="00C774CE"/>
    <w:rsid w:val="00CD14AA"/>
    <w:rsid w:val="00CE2A3E"/>
    <w:rsid w:val="00CF6AEA"/>
    <w:rsid w:val="00D0380D"/>
    <w:rsid w:val="00D30C2E"/>
    <w:rsid w:val="00D45B0A"/>
    <w:rsid w:val="00D55CA8"/>
    <w:rsid w:val="00D85724"/>
    <w:rsid w:val="00DC3709"/>
    <w:rsid w:val="00DD5CFB"/>
    <w:rsid w:val="00E34154"/>
    <w:rsid w:val="00E977F1"/>
    <w:rsid w:val="00EC472B"/>
    <w:rsid w:val="00ED69FE"/>
    <w:rsid w:val="00F16437"/>
    <w:rsid w:val="00F555DB"/>
    <w:rsid w:val="00F9105E"/>
    <w:rsid w:val="00FA70C9"/>
    <w:rsid w:val="00FF65B7"/>
    <w:rsid w:val="02897931"/>
    <w:rsid w:val="03E2554B"/>
    <w:rsid w:val="04FF3FCA"/>
    <w:rsid w:val="057540FA"/>
    <w:rsid w:val="0B5600F8"/>
    <w:rsid w:val="0B7B1C89"/>
    <w:rsid w:val="0C9D560A"/>
    <w:rsid w:val="0CF4009D"/>
    <w:rsid w:val="0D5D20E6"/>
    <w:rsid w:val="0D6A0B83"/>
    <w:rsid w:val="0D9544AD"/>
    <w:rsid w:val="0FB91E2A"/>
    <w:rsid w:val="11D35561"/>
    <w:rsid w:val="1303728B"/>
    <w:rsid w:val="134B6639"/>
    <w:rsid w:val="15123798"/>
    <w:rsid w:val="15881EFB"/>
    <w:rsid w:val="162714E3"/>
    <w:rsid w:val="180E059A"/>
    <w:rsid w:val="18584964"/>
    <w:rsid w:val="19436634"/>
    <w:rsid w:val="1AF97C4F"/>
    <w:rsid w:val="1AFB773A"/>
    <w:rsid w:val="1E2A08EB"/>
    <w:rsid w:val="1E7D6144"/>
    <w:rsid w:val="1EF108E0"/>
    <w:rsid w:val="20E57FD0"/>
    <w:rsid w:val="226F5DDC"/>
    <w:rsid w:val="244925E3"/>
    <w:rsid w:val="24B1669D"/>
    <w:rsid w:val="2565798D"/>
    <w:rsid w:val="2600705B"/>
    <w:rsid w:val="2654224B"/>
    <w:rsid w:val="27A241BC"/>
    <w:rsid w:val="27A504B9"/>
    <w:rsid w:val="28254634"/>
    <w:rsid w:val="2845500C"/>
    <w:rsid w:val="284C267C"/>
    <w:rsid w:val="28DD2FA9"/>
    <w:rsid w:val="2B575C37"/>
    <w:rsid w:val="2BD650E5"/>
    <w:rsid w:val="2D132938"/>
    <w:rsid w:val="2D9743EC"/>
    <w:rsid w:val="2DF45E0B"/>
    <w:rsid w:val="2EFF4953"/>
    <w:rsid w:val="3293788C"/>
    <w:rsid w:val="34136A77"/>
    <w:rsid w:val="380A017B"/>
    <w:rsid w:val="394346EE"/>
    <w:rsid w:val="39DE1D35"/>
    <w:rsid w:val="3A4F5F03"/>
    <w:rsid w:val="3AC9043D"/>
    <w:rsid w:val="3B2778AB"/>
    <w:rsid w:val="3B8B4941"/>
    <w:rsid w:val="3F0B7C17"/>
    <w:rsid w:val="3F4A7E6C"/>
    <w:rsid w:val="3F8A2232"/>
    <w:rsid w:val="40055B41"/>
    <w:rsid w:val="40CE4185"/>
    <w:rsid w:val="42937603"/>
    <w:rsid w:val="44213429"/>
    <w:rsid w:val="45226064"/>
    <w:rsid w:val="456A0921"/>
    <w:rsid w:val="458927C7"/>
    <w:rsid w:val="46340F2E"/>
    <w:rsid w:val="47456DEC"/>
    <w:rsid w:val="4A0D5D1E"/>
    <w:rsid w:val="4A142904"/>
    <w:rsid w:val="4A1E1711"/>
    <w:rsid w:val="4A1E7F2C"/>
    <w:rsid w:val="4D5F37DC"/>
    <w:rsid w:val="4E622C8D"/>
    <w:rsid w:val="4E957FDE"/>
    <w:rsid w:val="4FA964E9"/>
    <w:rsid w:val="504F0E3F"/>
    <w:rsid w:val="50724B2D"/>
    <w:rsid w:val="50CD4459"/>
    <w:rsid w:val="517174DB"/>
    <w:rsid w:val="51D8753C"/>
    <w:rsid w:val="51E25BE1"/>
    <w:rsid w:val="53B22A73"/>
    <w:rsid w:val="53CB7078"/>
    <w:rsid w:val="5481383A"/>
    <w:rsid w:val="54E22443"/>
    <w:rsid w:val="56810D24"/>
    <w:rsid w:val="57173E24"/>
    <w:rsid w:val="58A65CBC"/>
    <w:rsid w:val="59B012D8"/>
    <w:rsid w:val="5A5C60B2"/>
    <w:rsid w:val="5E3E04E1"/>
    <w:rsid w:val="5F4552FD"/>
    <w:rsid w:val="601F0687"/>
    <w:rsid w:val="60E27AAD"/>
    <w:rsid w:val="61B44A1F"/>
    <w:rsid w:val="61DA130D"/>
    <w:rsid w:val="62366375"/>
    <w:rsid w:val="63ED7D5E"/>
    <w:rsid w:val="64EE36D1"/>
    <w:rsid w:val="65535C91"/>
    <w:rsid w:val="662A1850"/>
    <w:rsid w:val="66B9305E"/>
    <w:rsid w:val="670E33AA"/>
    <w:rsid w:val="68022F38"/>
    <w:rsid w:val="684256CD"/>
    <w:rsid w:val="69BE6381"/>
    <w:rsid w:val="6A516843"/>
    <w:rsid w:val="6C837493"/>
    <w:rsid w:val="6CDA5ADC"/>
    <w:rsid w:val="6D791267"/>
    <w:rsid w:val="6DB667DC"/>
    <w:rsid w:val="6EFB4811"/>
    <w:rsid w:val="706E6C67"/>
    <w:rsid w:val="708C200C"/>
    <w:rsid w:val="720535FB"/>
    <w:rsid w:val="720F5FC2"/>
    <w:rsid w:val="737722D7"/>
    <w:rsid w:val="74471CA9"/>
    <w:rsid w:val="74910294"/>
    <w:rsid w:val="75E023B5"/>
    <w:rsid w:val="765B3F2D"/>
    <w:rsid w:val="7BBB4D2B"/>
    <w:rsid w:val="7C1F659B"/>
    <w:rsid w:val="7D181AF9"/>
    <w:rsid w:val="7D263152"/>
    <w:rsid w:val="7F070F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qFormat="1" w:uiPriority="0" w:name="Body Text First Indent"/>
    <w:lsdException w:qFormat="1" w:uiPriority="0" w:name="Body Text First Indent 2"/>
    <w:lsdException w:qFormat="1" w:uiPriority="0" w:name="Note Heading"/>
    <w:lsdException w:qFormat="1" w:unhideWhenUsed="0" w:uiPriority="0" w:semiHidden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iPriority="99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name="List Paragraph"/>
    <w:lsdException w:qFormat="1" w:uiPriority="99" w:name="Quote"/>
    <w:lsdException w:uiPriority="99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98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link w:val="99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100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7">
    <w:name w:val="heading 5"/>
    <w:basedOn w:val="1"/>
    <w:next w:val="1"/>
    <w:link w:val="10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102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</w:rPr>
  </w:style>
  <w:style w:type="paragraph" w:styleId="9">
    <w:name w:val="heading 7"/>
    <w:basedOn w:val="1"/>
    <w:next w:val="1"/>
    <w:link w:val="103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10">
    <w:name w:val="heading 8"/>
    <w:basedOn w:val="1"/>
    <w:next w:val="1"/>
    <w:link w:val="104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</w:rPr>
  </w:style>
  <w:style w:type="paragraph" w:styleId="11">
    <w:name w:val="heading 9"/>
    <w:basedOn w:val="1"/>
    <w:next w:val="1"/>
    <w:link w:val="105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89">
    <w:name w:val="Default Paragraph Font"/>
    <w:semiHidden/>
    <w:unhideWhenUsed/>
    <w:uiPriority w:val="1"/>
  </w:style>
  <w:style w:type="table" w:default="1" w:styleId="8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10"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12">
    <w:name w:val="List 3"/>
    <w:basedOn w:val="1"/>
    <w:semiHidden/>
    <w:unhideWhenUsed/>
    <w:uiPriority w:val="0"/>
    <w:pPr>
      <w:ind w:left="100" w:leftChars="400" w:hanging="200" w:hangingChars="200"/>
      <w:contextualSpacing/>
    </w:pPr>
  </w:style>
  <w:style w:type="paragraph" w:styleId="13">
    <w:name w:val="toc 7"/>
    <w:basedOn w:val="1"/>
    <w:next w:val="1"/>
    <w:autoRedefine/>
    <w:semiHidden/>
    <w:unhideWhenUsed/>
    <w:uiPriority w:val="0"/>
    <w:pPr>
      <w:ind w:left="2520" w:leftChars="1200"/>
    </w:pPr>
  </w:style>
  <w:style w:type="paragraph" w:styleId="14">
    <w:name w:val="List Number 2"/>
    <w:basedOn w:val="1"/>
    <w:semiHidden/>
    <w:unhideWhenUsed/>
    <w:uiPriority w:val="0"/>
    <w:pPr>
      <w:numPr>
        <w:ilvl w:val="0"/>
        <w:numId w:val="1"/>
      </w:numPr>
      <w:contextualSpacing/>
    </w:pPr>
  </w:style>
  <w:style w:type="paragraph" w:styleId="15">
    <w:name w:val="table of authorities"/>
    <w:basedOn w:val="1"/>
    <w:next w:val="1"/>
    <w:semiHidden/>
    <w:unhideWhenUsed/>
    <w:uiPriority w:val="0"/>
    <w:pPr>
      <w:ind w:left="420" w:leftChars="200"/>
    </w:pPr>
  </w:style>
  <w:style w:type="paragraph" w:styleId="16">
    <w:name w:val="Note Heading"/>
    <w:basedOn w:val="1"/>
    <w:next w:val="1"/>
    <w:link w:val="134"/>
    <w:semiHidden/>
    <w:unhideWhenUsed/>
    <w:qFormat/>
    <w:uiPriority w:val="0"/>
    <w:pPr>
      <w:jc w:val="center"/>
    </w:pPr>
  </w:style>
  <w:style w:type="paragraph" w:styleId="17">
    <w:name w:val="List Bullet 4"/>
    <w:basedOn w:val="1"/>
    <w:semiHidden/>
    <w:unhideWhenUsed/>
    <w:uiPriority w:val="0"/>
    <w:pPr>
      <w:numPr>
        <w:ilvl w:val="0"/>
        <w:numId w:val="2"/>
      </w:numPr>
      <w:contextualSpacing/>
    </w:pPr>
  </w:style>
  <w:style w:type="paragraph" w:styleId="18">
    <w:name w:val="index 8"/>
    <w:basedOn w:val="1"/>
    <w:next w:val="1"/>
    <w:autoRedefine/>
    <w:semiHidden/>
    <w:unhideWhenUsed/>
    <w:uiPriority w:val="0"/>
    <w:pPr>
      <w:ind w:left="1400" w:leftChars="1400"/>
    </w:pPr>
  </w:style>
  <w:style w:type="paragraph" w:styleId="19">
    <w:name w:val="E-mail Signature"/>
    <w:basedOn w:val="1"/>
    <w:link w:val="108"/>
    <w:semiHidden/>
    <w:unhideWhenUsed/>
    <w:uiPriority w:val="0"/>
  </w:style>
  <w:style w:type="paragraph" w:styleId="20">
    <w:name w:val="List Number"/>
    <w:basedOn w:val="1"/>
    <w:uiPriority w:val="0"/>
    <w:pPr>
      <w:numPr>
        <w:ilvl w:val="0"/>
        <w:numId w:val="3"/>
      </w:numPr>
      <w:contextualSpacing/>
    </w:pPr>
  </w:style>
  <w:style w:type="paragraph" w:styleId="21">
    <w:name w:val="Normal Indent"/>
    <w:basedOn w:val="1"/>
    <w:semiHidden/>
    <w:unhideWhenUsed/>
    <w:uiPriority w:val="0"/>
    <w:pPr>
      <w:ind w:firstLine="420" w:firstLineChars="200"/>
    </w:pPr>
  </w:style>
  <w:style w:type="paragraph" w:styleId="22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23">
    <w:name w:val="index 5"/>
    <w:basedOn w:val="1"/>
    <w:next w:val="1"/>
    <w:autoRedefine/>
    <w:semiHidden/>
    <w:unhideWhenUsed/>
    <w:uiPriority w:val="0"/>
    <w:pPr>
      <w:ind w:left="800" w:leftChars="800"/>
    </w:pPr>
  </w:style>
  <w:style w:type="paragraph" w:styleId="24">
    <w:name w:val="List Bullet"/>
    <w:basedOn w:val="1"/>
    <w:uiPriority w:val="0"/>
    <w:pPr>
      <w:numPr>
        <w:ilvl w:val="0"/>
        <w:numId w:val="4"/>
      </w:numPr>
      <w:contextualSpacing/>
    </w:pPr>
  </w:style>
  <w:style w:type="paragraph" w:styleId="25">
    <w:name w:val="envelope address"/>
    <w:basedOn w:val="1"/>
    <w:semiHidden/>
    <w:unhideWhenUsed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Theme="majorHAnsi" w:hAnsiTheme="majorHAnsi" w:eastAsiaTheme="majorEastAsia" w:cstheme="majorBidi"/>
      <w:sz w:val="24"/>
    </w:rPr>
  </w:style>
  <w:style w:type="paragraph" w:styleId="26">
    <w:name w:val="Document Map"/>
    <w:basedOn w:val="1"/>
    <w:link w:val="122"/>
    <w:semiHidden/>
    <w:unhideWhenUsed/>
    <w:uiPriority w:val="0"/>
    <w:rPr>
      <w:rFonts w:ascii="Microsoft YaHei UI" w:eastAsia="Microsoft YaHei UI"/>
      <w:sz w:val="18"/>
      <w:szCs w:val="18"/>
    </w:rPr>
  </w:style>
  <w:style w:type="paragraph" w:styleId="27">
    <w:name w:val="toa heading"/>
    <w:basedOn w:val="1"/>
    <w:next w:val="1"/>
    <w:semiHidden/>
    <w:unhideWhenUsed/>
    <w:uiPriority w:val="0"/>
    <w:pPr>
      <w:spacing w:before="120"/>
    </w:pPr>
    <w:rPr>
      <w:rFonts w:asciiTheme="majorHAnsi" w:hAnsiTheme="majorHAnsi" w:eastAsiaTheme="majorEastAsia" w:cstheme="majorBidi"/>
      <w:sz w:val="24"/>
    </w:rPr>
  </w:style>
  <w:style w:type="paragraph" w:styleId="28">
    <w:name w:val="annotation text"/>
    <w:basedOn w:val="1"/>
    <w:link w:val="116"/>
    <w:semiHidden/>
    <w:unhideWhenUsed/>
    <w:uiPriority w:val="0"/>
    <w:pPr>
      <w:jc w:val="left"/>
    </w:pPr>
  </w:style>
  <w:style w:type="paragraph" w:styleId="29">
    <w:name w:val="index 6"/>
    <w:basedOn w:val="1"/>
    <w:next w:val="1"/>
    <w:autoRedefine/>
    <w:semiHidden/>
    <w:unhideWhenUsed/>
    <w:uiPriority w:val="0"/>
    <w:pPr>
      <w:ind w:left="1000" w:leftChars="1000"/>
    </w:pPr>
  </w:style>
  <w:style w:type="paragraph" w:styleId="30">
    <w:name w:val="Salutation"/>
    <w:basedOn w:val="1"/>
    <w:next w:val="1"/>
    <w:link w:val="106"/>
    <w:semiHidden/>
    <w:unhideWhenUsed/>
    <w:uiPriority w:val="0"/>
  </w:style>
  <w:style w:type="paragraph" w:styleId="31">
    <w:name w:val="Body Text 3"/>
    <w:basedOn w:val="1"/>
    <w:link w:val="128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32">
    <w:name w:val="Closing"/>
    <w:basedOn w:val="1"/>
    <w:link w:val="112"/>
    <w:semiHidden/>
    <w:unhideWhenUsed/>
    <w:uiPriority w:val="0"/>
    <w:pPr>
      <w:ind w:left="100" w:leftChars="2100"/>
    </w:pPr>
  </w:style>
  <w:style w:type="paragraph" w:styleId="33">
    <w:name w:val="List Bullet 3"/>
    <w:basedOn w:val="1"/>
    <w:semiHidden/>
    <w:unhideWhenUsed/>
    <w:uiPriority w:val="0"/>
    <w:pPr>
      <w:numPr>
        <w:ilvl w:val="0"/>
        <w:numId w:val="5"/>
      </w:numPr>
      <w:contextualSpacing/>
    </w:pPr>
  </w:style>
  <w:style w:type="paragraph" w:styleId="34">
    <w:name w:val="Body Text"/>
    <w:basedOn w:val="1"/>
    <w:link w:val="127"/>
    <w:semiHidden/>
    <w:unhideWhenUsed/>
    <w:qFormat/>
    <w:uiPriority w:val="0"/>
    <w:pPr>
      <w:spacing w:after="120"/>
    </w:pPr>
  </w:style>
  <w:style w:type="paragraph" w:styleId="35">
    <w:name w:val="Body Text Indent"/>
    <w:basedOn w:val="1"/>
    <w:link w:val="130"/>
    <w:semiHidden/>
    <w:unhideWhenUsed/>
    <w:qFormat/>
    <w:uiPriority w:val="0"/>
    <w:pPr>
      <w:spacing w:after="120"/>
      <w:ind w:left="420" w:leftChars="200"/>
    </w:pPr>
  </w:style>
  <w:style w:type="paragraph" w:styleId="36">
    <w:name w:val="List Number 3"/>
    <w:basedOn w:val="1"/>
    <w:semiHidden/>
    <w:unhideWhenUsed/>
    <w:uiPriority w:val="0"/>
    <w:pPr>
      <w:numPr>
        <w:ilvl w:val="0"/>
        <w:numId w:val="6"/>
      </w:numPr>
      <w:contextualSpacing/>
    </w:pPr>
  </w:style>
  <w:style w:type="paragraph" w:styleId="37">
    <w:name w:val="List 2"/>
    <w:basedOn w:val="1"/>
    <w:semiHidden/>
    <w:unhideWhenUsed/>
    <w:uiPriority w:val="0"/>
    <w:pPr>
      <w:ind w:left="100" w:leftChars="200" w:hanging="200" w:hangingChars="200"/>
      <w:contextualSpacing/>
    </w:pPr>
  </w:style>
  <w:style w:type="paragraph" w:styleId="38">
    <w:name w:val="List Continue"/>
    <w:basedOn w:val="1"/>
    <w:semiHidden/>
    <w:unhideWhenUsed/>
    <w:uiPriority w:val="0"/>
    <w:pPr>
      <w:spacing w:after="120"/>
      <w:ind w:left="420" w:leftChars="200"/>
      <w:contextualSpacing/>
    </w:pPr>
  </w:style>
  <w:style w:type="paragraph" w:styleId="39">
    <w:name w:val="Block Text"/>
    <w:basedOn w:val="1"/>
    <w:semiHidden/>
    <w:unhideWhenUsed/>
    <w:uiPriority w:val="0"/>
    <w:pPr>
      <w:spacing w:after="120"/>
      <w:ind w:left="1440" w:leftChars="700" w:right="1440" w:rightChars="700"/>
    </w:pPr>
  </w:style>
  <w:style w:type="paragraph" w:styleId="40">
    <w:name w:val="List Bullet 2"/>
    <w:basedOn w:val="1"/>
    <w:semiHidden/>
    <w:unhideWhenUsed/>
    <w:uiPriority w:val="0"/>
    <w:pPr>
      <w:numPr>
        <w:ilvl w:val="0"/>
        <w:numId w:val="7"/>
      </w:numPr>
      <w:contextualSpacing/>
    </w:pPr>
  </w:style>
  <w:style w:type="paragraph" w:styleId="41">
    <w:name w:val="HTML Address"/>
    <w:basedOn w:val="1"/>
    <w:link w:val="93"/>
    <w:semiHidden/>
    <w:unhideWhenUsed/>
    <w:uiPriority w:val="0"/>
    <w:rPr>
      <w:i/>
      <w:iCs/>
    </w:rPr>
  </w:style>
  <w:style w:type="paragraph" w:styleId="42">
    <w:name w:val="index 4"/>
    <w:basedOn w:val="1"/>
    <w:next w:val="1"/>
    <w:autoRedefine/>
    <w:semiHidden/>
    <w:unhideWhenUsed/>
    <w:uiPriority w:val="0"/>
    <w:pPr>
      <w:ind w:left="600" w:leftChars="600"/>
    </w:pPr>
  </w:style>
  <w:style w:type="paragraph" w:styleId="43">
    <w:name w:val="toc 5"/>
    <w:basedOn w:val="1"/>
    <w:next w:val="1"/>
    <w:autoRedefine/>
    <w:semiHidden/>
    <w:unhideWhenUsed/>
    <w:uiPriority w:val="0"/>
    <w:pPr>
      <w:ind w:left="1680" w:leftChars="800"/>
    </w:pPr>
  </w:style>
  <w:style w:type="paragraph" w:styleId="44">
    <w:name w:val="toc 3"/>
    <w:basedOn w:val="1"/>
    <w:next w:val="1"/>
    <w:autoRedefine/>
    <w:semiHidden/>
    <w:unhideWhenUsed/>
    <w:uiPriority w:val="0"/>
    <w:pPr>
      <w:ind w:left="840" w:leftChars="400"/>
    </w:pPr>
  </w:style>
  <w:style w:type="paragraph" w:styleId="45">
    <w:name w:val="Plain Text"/>
    <w:basedOn w:val="1"/>
    <w:link w:val="107"/>
    <w:semiHidden/>
    <w:unhideWhenUsed/>
    <w:uiPriority w:val="0"/>
    <w:rPr>
      <w:rFonts w:hAnsi="Courier New" w:cs="Courier New" w:asciiTheme="minorEastAsia"/>
    </w:rPr>
  </w:style>
  <w:style w:type="paragraph" w:styleId="46">
    <w:name w:val="List Bullet 5"/>
    <w:basedOn w:val="1"/>
    <w:semiHidden/>
    <w:unhideWhenUsed/>
    <w:uiPriority w:val="0"/>
    <w:pPr>
      <w:numPr>
        <w:ilvl w:val="0"/>
        <w:numId w:val="8"/>
      </w:numPr>
      <w:contextualSpacing/>
    </w:pPr>
  </w:style>
  <w:style w:type="paragraph" w:styleId="47">
    <w:name w:val="List Number 4"/>
    <w:basedOn w:val="1"/>
    <w:semiHidden/>
    <w:unhideWhenUsed/>
    <w:uiPriority w:val="0"/>
    <w:pPr>
      <w:numPr>
        <w:ilvl w:val="0"/>
        <w:numId w:val="9"/>
      </w:numPr>
      <w:contextualSpacing/>
    </w:pPr>
  </w:style>
  <w:style w:type="paragraph" w:styleId="48">
    <w:name w:val="toc 8"/>
    <w:basedOn w:val="1"/>
    <w:next w:val="1"/>
    <w:autoRedefine/>
    <w:semiHidden/>
    <w:unhideWhenUsed/>
    <w:uiPriority w:val="0"/>
    <w:pPr>
      <w:ind w:left="2940" w:leftChars="1400"/>
    </w:pPr>
  </w:style>
  <w:style w:type="paragraph" w:styleId="49">
    <w:name w:val="index 3"/>
    <w:basedOn w:val="1"/>
    <w:next w:val="1"/>
    <w:autoRedefine/>
    <w:semiHidden/>
    <w:unhideWhenUsed/>
    <w:uiPriority w:val="0"/>
    <w:pPr>
      <w:ind w:left="400" w:leftChars="400"/>
    </w:pPr>
  </w:style>
  <w:style w:type="paragraph" w:styleId="50">
    <w:name w:val="Date"/>
    <w:basedOn w:val="1"/>
    <w:next w:val="1"/>
    <w:link w:val="119"/>
    <w:semiHidden/>
    <w:unhideWhenUsed/>
    <w:uiPriority w:val="0"/>
    <w:pPr>
      <w:ind w:left="100" w:leftChars="2500"/>
    </w:pPr>
  </w:style>
  <w:style w:type="paragraph" w:styleId="51">
    <w:name w:val="Body Text Indent 2"/>
    <w:basedOn w:val="1"/>
    <w:link w:val="132"/>
    <w:semiHidden/>
    <w:unhideWhenUsed/>
    <w:qFormat/>
    <w:uiPriority w:val="0"/>
    <w:pPr>
      <w:spacing w:after="120" w:line="480" w:lineRule="auto"/>
      <w:ind w:left="420" w:leftChars="200"/>
    </w:pPr>
  </w:style>
  <w:style w:type="paragraph" w:styleId="52">
    <w:name w:val="endnote text"/>
    <w:basedOn w:val="1"/>
    <w:link w:val="121"/>
    <w:semiHidden/>
    <w:unhideWhenUsed/>
    <w:uiPriority w:val="0"/>
    <w:pPr>
      <w:snapToGrid w:val="0"/>
      <w:jc w:val="left"/>
    </w:pPr>
  </w:style>
  <w:style w:type="paragraph" w:styleId="53">
    <w:name w:val="List Continue 5"/>
    <w:basedOn w:val="1"/>
    <w:uiPriority w:val="0"/>
    <w:pPr>
      <w:spacing w:after="120"/>
      <w:ind w:left="2100" w:leftChars="1000"/>
      <w:contextualSpacing/>
    </w:pPr>
  </w:style>
  <w:style w:type="paragraph" w:styleId="54">
    <w:name w:val="Balloon Text"/>
    <w:basedOn w:val="1"/>
    <w:link w:val="90"/>
    <w:autoRedefine/>
    <w:qFormat/>
    <w:uiPriority w:val="0"/>
    <w:rPr>
      <w:sz w:val="18"/>
      <w:szCs w:val="18"/>
    </w:rPr>
  </w:style>
  <w:style w:type="paragraph" w:styleId="55">
    <w:name w:val="footer"/>
    <w:basedOn w:val="1"/>
    <w:link w:val="9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6">
    <w:name w:val="envelope return"/>
    <w:basedOn w:val="1"/>
    <w:semiHidden/>
    <w:unhideWhenUsed/>
    <w:uiPriority w:val="0"/>
    <w:pPr>
      <w:snapToGrid w:val="0"/>
    </w:pPr>
    <w:rPr>
      <w:rFonts w:asciiTheme="majorHAnsi" w:hAnsiTheme="majorHAnsi" w:eastAsiaTheme="majorEastAsia" w:cstheme="majorBidi"/>
    </w:rPr>
  </w:style>
  <w:style w:type="paragraph" w:styleId="57">
    <w:name w:val="header"/>
    <w:basedOn w:val="1"/>
    <w:link w:val="9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8">
    <w:name w:val="Signature"/>
    <w:basedOn w:val="1"/>
    <w:link w:val="118"/>
    <w:semiHidden/>
    <w:unhideWhenUsed/>
    <w:uiPriority w:val="0"/>
    <w:pPr>
      <w:ind w:left="100" w:leftChars="2100"/>
    </w:pPr>
  </w:style>
  <w:style w:type="paragraph" w:styleId="59">
    <w:name w:val="toc 1"/>
    <w:basedOn w:val="1"/>
    <w:next w:val="1"/>
    <w:autoRedefine/>
    <w:semiHidden/>
    <w:unhideWhenUsed/>
    <w:uiPriority w:val="0"/>
  </w:style>
  <w:style w:type="paragraph" w:styleId="60">
    <w:name w:val="List Continue 4"/>
    <w:basedOn w:val="1"/>
    <w:uiPriority w:val="0"/>
    <w:pPr>
      <w:spacing w:after="120"/>
      <w:ind w:left="1680" w:leftChars="800"/>
      <w:contextualSpacing/>
    </w:pPr>
  </w:style>
  <w:style w:type="paragraph" w:styleId="61">
    <w:name w:val="toc 4"/>
    <w:basedOn w:val="1"/>
    <w:next w:val="1"/>
    <w:autoRedefine/>
    <w:semiHidden/>
    <w:unhideWhenUsed/>
    <w:uiPriority w:val="0"/>
    <w:pPr>
      <w:ind w:left="1260" w:leftChars="600"/>
    </w:pPr>
  </w:style>
  <w:style w:type="paragraph" w:styleId="62">
    <w:name w:val="index heading"/>
    <w:basedOn w:val="1"/>
    <w:next w:val="63"/>
    <w:semiHidden/>
    <w:unhideWhenUsed/>
    <w:uiPriority w:val="0"/>
    <w:rPr>
      <w:rFonts w:asciiTheme="majorHAnsi" w:hAnsiTheme="majorHAnsi" w:eastAsiaTheme="majorEastAsia" w:cstheme="majorBidi"/>
      <w:b/>
      <w:bCs/>
    </w:rPr>
  </w:style>
  <w:style w:type="paragraph" w:styleId="63">
    <w:name w:val="index 1"/>
    <w:basedOn w:val="1"/>
    <w:next w:val="1"/>
    <w:autoRedefine/>
    <w:semiHidden/>
    <w:unhideWhenUsed/>
    <w:uiPriority w:val="0"/>
  </w:style>
  <w:style w:type="paragraph" w:styleId="64">
    <w:name w:val="Subtitle"/>
    <w:basedOn w:val="1"/>
    <w:next w:val="1"/>
    <w:link w:val="109"/>
    <w:qFormat/>
    <w:uiPriority w:val="0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65">
    <w:name w:val="List Number 5"/>
    <w:basedOn w:val="1"/>
    <w:semiHidden/>
    <w:unhideWhenUsed/>
    <w:uiPriority w:val="0"/>
    <w:pPr>
      <w:numPr>
        <w:ilvl w:val="0"/>
        <w:numId w:val="10"/>
      </w:numPr>
      <w:contextualSpacing/>
    </w:pPr>
  </w:style>
  <w:style w:type="paragraph" w:styleId="66">
    <w:name w:val="List"/>
    <w:basedOn w:val="1"/>
    <w:semiHidden/>
    <w:unhideWhenUsed/>
    <w:uiPriority w:val="0"/>
    <w:pPr>
      <w:ind w:left="200" w:hanging="200" w:hangingChars="200"/>
      <w:contextualSpacing/>
    </w:pPr>
  </w:style>
  <w:style w:type="paragraph" w:styleId="67">
    <w:name w:val="footnote text"/>
    <w:basedOn w:val="1"/>
    <w:link w:val="111"/>
    <w:semiHidden/>
    <w:unhideWhenUsed/>
    <w:uiPriority w:val="0"/>
    <w:pPr>
      <w:snapToGrid w:val="0"/>
      <w:jc w:val="left"/>
    </w:pPr>
    <w:rPr>
      <w:sz w:val="18"/>
      <w:szCs w:val="18"/>
    </w:rPr>
  </w:style>
  <w:style w:type="paragraph" w:styleId="68">
    <w:name w:val="toc 6"/>
    <w:basedOn w:val="1"/>
    <w:next w:val="1"/>
    <w:autoRedefine/>
    <w:semiHidden/>
    <w:unhideWhenUsed/>
    <w:uiPriority w:val="0"/>
    <w:pPr>
      <w:ind w:left="2100" w:leftChars="1000"/>
    </w:pPr>
  </w:style>
  <w:style w:type="paragraph" w:styleId="69">
    <w:name w:val="List 5"/>
    <w:basedOn w:val="1"/>
    <w:semiHidden/>
    <w:unhideWhenUsed/>
    <w:uiPriority w:val="0"/>
    <w:pPr>
      <w:ind w:left="100" w:leftChars="800" w:hanging="200" w:hangingChars="200"/>
      <w:contextualSpacing/>
    </w:pPr>
  </w:style>
  <w:style w:type="paragraph" w:styleId="70">
    <w:name w:val="Body Text Indent 3"/>
    <w:basedOn w:val="1"/>
    <w:link w:val="133"/>
    <w:semiHidden/>
    <w:unhideWhenUsed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71">
    <w:name w:val="index 7"/>
    <w:basedOn w:val="1"/>
    <w:next w:val="1"/>
    <w:autoRedefine/>
    <w:semiHidden/>
    <w:unhideWhenUsed/>
    <w:uiPriority w:val="0"/>
    <w:pPr>
      <w:ind w:left="1200" w:leftChars="1200"/>
    </w:pPr>
  </w:style>
  <w:style w:type="paragraph" w:styleId="72">
    <w:name w:val="index 9"/>
    <w:basedOn w:val="1"/>
    <w:next w:val="1"/>
    <w:autoRedefine/>
    <w:semiHidden/>
    <w:unhideWhenUsed/>
    <w:uiPriority w:val="0"/>
    <w:pPr>
      <w:ind w:left="1600" w:leftChars="1600"/>
    </w:pPr>
  </w:style>
  <w:style w:type="paragraph" w:styleId="73">
    <w:name w:val="table of figures"/>
    <w:basedOn w:val="1"/>
    <w:next w:val="1"/>
    <w:semiHidden/>
    <w:unhideWhenUsed/>
    <w:uiPriority w:val="0"/>
    <w:pPr>
      <w:ind w:left="200" w:leftChars="200" w:hanging="200" w:hangingChars="200"/>
    </w:pPr>
  </w:style>
  <w:style w:type="paragraph" w:styleId="74">
    <w:name w:val="toc 2"/>
    <w:basedOn w:val="1"/>
    <w:next w:val="1"/>
    <w:autoRedefine/>
    <w:semiHidden/>
    <w:unhideWhenUsed/>
    <w:uiPriority w:val="0"/>
    <w:pPr>
      <w:ind w:left="420" w:leftChars="200"/>
    </w:pPr>
  </w:style>
  <w:style w:type="paragraph" w:styleId="75">
    <w:name w:val="toc 9"/>
    <w:basedOn w:val="1"/>
    <w:next w:val="1"/>
    <w:autoRedefine/>
    <w:semiHidden/>
    <w:unhideWhenUsed/>
    <w:uiPriority w:val="0"/>
    <w:pPr>
      <w:ind w:left="3360" w:leftChars="1600"/>
    </w:pPr>
  </w:style>
  <w:style w:type="paragraph" w:styleId="76">
    <w:name w:val="Body Text 2"/>
    <w:basedOn w:val="1"/>
    <w:autoRedefine/>
    <w:qFormat/>
    <w:uiPriority w:val="0"/>
    <w:pPr>
      <w:spacing w:after="120" w:line="480" w:lineRule="auto"/>
    </w:pPr>
    <w:rPr>
      <w:kern w:val="0"/>
      <w:sz w:val="20"/>
    </w:rPr>
  </w:style>
  <w:style w:type="paragraph" w:styleId="77">
    <w:name w:val="List 4"/>
    <w:basedOn w:val="1"/>
    <w:semiHidden/>
    <w:unhideWhenUsed/>
    <w:uiPriority w:val="0"/>
    <w:pPr>
      <w:ind w:left="100" w:leftChars="600" w:hanging="200" w:hangingChars="200"/>
      <w:contextualSpacing/>
    </w:pPr>
  </w:style>
  <w:style w:type="paragraph" w:styleId="78">
    <w:name w:val="List Continue 2"/>
    <w:basedOn w:val="1"/>
    <w:semiHidden/>
    <w:unhideWhenUsed/>
    <w:uiPriority w:val="0"/>
    <w:pPr>
      <w:spacing w:after="120"/>
      <w:ind w:left="840" w:leftChars="400"/>
      <w:contextualSpacing/>
    </w:pPr>
  </w:style>
  <w:style w:type="paragraph" w:styleId="79">
    <w:name w:val="Message Header"/>
    <w:basedOn w:val="1"/>
    <w:link w:val="124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Theme="majorHAnsi" w:hAnsiTheme="majorHAnsi" w:eastAsiaTheme="majorEastAsia" w:cstheme="majorBidi"/>
      <w:sz w:val="24"/>
    </w:rPr>
  </w:style>
  <w:style w:type="paragraph" w:styleId="80">
    <w:name w:val="HTML Preformatted"/>
    <w:basedOn w:val="1"/>
    <w:link w:val="94"/>
    <w:semiHidden/>
    <w:unhideWhenUsed/>
    <w:uiPriority w:val="0"/>
    <w:rPr>
      <w:rFonts w:ascii="Courier New" w:hAnsi="Courier New" w:cs="Courier New"/>
      <w:sz w:val="20"/>
      <w:szCs w:val="20"/>
    </w:rPr>
  </w:style>
  <w:style w:type="paragraph" w:styleId="81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82">
    <w:name w:val="List Continue 3"/>
    <w:basedOn w:val="1"/>
    <w:uiPriority w:val="0"/>
    <w:pPr>
      <w:spacing w:after="120"/>
      <w:ind w:left="1260" w:leftChars="600"/>
      <w:contextualSpacing/>
    </w:pPr>
  </w:style>
  <w:style w:type="paragraph" w:styleId="83">
    <w:name w:val="index 2"/>
    <w:basedOn w:val="1"/>
    <w:next w:val="1"/>
    <w:autoRedefine/>
    <w:semiHidden/>
    <w:unhideWhenUsed/>
    <w:uiPriority w:val="0"/>
    <w:pPr>
      <w:ind w:left="200" w:leftChars="200"/>
    </w:pPr>
  </w:style>
  <w:style w:type="paragraph" w:styleId="84">
    <w:name w:val="Title"/>
    <w:basedOn w:val="1"/>
    <w:next w:val="1"/>
    <w:link w:val="97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5">
    <w:name w:val="annotation subject"/>
    <w:basedOn w:val="28"/>
    <w:next w:val="28"/>
    <w:link w:val="117"/>
    <w:semiHidden/>
    <w:unhideWhenUsed/>
    <w:uiPriority w:val="0"/>
    <w:rPr>
      <w:b/>
      <w:bCs/>
    </w:rPr>
  </w:style>
  <w:style w:type="paragraph" w:styleId="86">
    <w:name w:val="Body Text First Indent"/>
    <w:basedOn w:val="34"/>
    <w:link w:val="129"/>
    <w:semiHidden/>
    <w:unhideWhenUsed/>
    <w:qFormat/>
    <w:uiPriority w:val="0"/>
    <w:pPr>
      <w:ind w:firstLine="420" w:firstLineChars="100"/>
    </w:pPr>
  </w:style>
  <w:style w:type="paragraph" w:styleId="87">
    <w:name w:val="Body Text First Indent 2"/>
    <w:basedOn w:val="35"/>
    <w:link w:val="131"/>
    <w:semiHidden/>
    <w:unhideWhenUsed/>
    <w:qFormat/>
    <w:uiPriority w:val="0"/>
    <w:pPr>
      <w:ind w:firstLine="420" w:firstLineChars="200"/>
    </w:pPr>
  </w:style>
  <w:style w:type="character" w:customStyle="1" w:styleId="90">
    <w:name w:val="批注框文本 字符"/>
    <w:basedOn w:val="89"/>
    <w:link w:val="5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1">
    <w:name w:val="页眉 字符"/>
    <w:basedOn w:val="89"/>
    <w:link w:val="57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2">
    <w:name w:val="页脚 字符"/>
    <w:basedOn w:val="89"/>
    <w:link w:val="5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3">
    <w:name w:val="HTML 地址 字符"/>
    <w:basedOn w:val="89"/>
    <w:link w:val="41"/>
    <w:semiHidden/>
    <w:uiPriority w:val="0"/>
    <w:rPr>
      <w:rFonts w:asciiTheme="minorHAnsi" w:hAnsiTheme="minorHAnsi" w:eastAsiaTheme="minorEastAsia" w:cstheme="minorBidi"/>
      <w:i/>
      <w:iCs/>
      <w:kern w:val="2"/>
      <w:sz w:val="21"/>
      <w:szCs w:val="24"/>
    </w:rPr>
  </w:style>
  <w:style w:type="character" w:customStyle="1" w:styleId="94">
    <w:name w:val="HTML 预设格式 字符"/>
    <w:basedOn w:val="89"/>
    <w:link w:val="80"/>
    <w:semiHidden/>
    <w:uiPriority w:val="0"/>
    <w:rPr>
      <w:rFonts w:ascii="Courier New" w:hAnsi="Courier New" w:cs="Courier New" w:eastAsiaTheme="minorEastAsia"/>
      <w:kern w:val="2"/>
    </w:rPr>
  </w:style>
  <w:style w:type="character" w:customStyle="1" w:styleId="95">
    <w:name w:val="标题 1 字符"/>
    <w:basedOn w:val="89"/>
    <w:link w:val="3"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customStyle="1" w:styleId="96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97">
    <w:name w:val="标题 字符"/>
    <w:basedOn w:val="89"/>
    <w:link w:val="84"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98">
    <w:name w:val="标题 2 字符"/>
    <w:basedOn w:val="89"/>
    <w:link w:val="4"/>
    <w:semiHidden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99">
    <w:name w:val="标题 3 字符"/>
    <w:basedOn w:val="89"/>
    <w:link w:val="5"/>
    <w:semiHidden/>
    <w:uiPriority w:val="0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100">
    <w:name w:val="标题 4 字符"/>
    <w:basedOn w:val="89"/>
    <w:link w:val="6"/>
    <w:semiHidden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101">
    <w:name w:val="标题 5 字符"/>
    <w:basedOn w:val="89"/>
    <w:link w:val="7"/>
    <w:semiHidden/>
    <w:uiPriority w:val="0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102">
    <w:name w:val="标题 6 字符"/>
    <w:basedOn w:val="89"/>
    <w:link w:val="8"/>
    <w:semiHidden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103">
    <w:name w:val="标题 7 字符"/>
    <w:basedOn w:val="89"/>
    <w:link w:val="9"/>
    <w:semiHidden/>
    <w:uiPriority w:val="0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104">
    <w:name w:val="标题 8 字符"/>
    <w:basedOn w:val="89"/>
    <w:link w:val="10"/>
    <w:semiHidden/>
    <w:uiPriority w:val="0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105">
    <w:name w:val="标题 9 字符"/>
    <w:basedOn w:val="89"/>
    <w:link w:val="11"/>
    <w:semiHidden/>
    <w:uiPriority w:val="0"/>
    <w:rPr>
      <w:rFonts w:asciiTheme="majorHAnsi" w:hAnsiTheme="majorHAnsi" w:eastAsiaTheme="majorEastAsia" w:cstheme="majorBidi"/>
      <w:kern w:val="2"/>
      <w:sz w:val="21"/>
      <w:szCs w:val="21"/>
    </w:rPr>
  </w:style>
  <w:style w:type="character" w:customStyle="1" w:styleId="106">
    <w:name w:val="称呼 字符"/>
    <w:basedOn w:val="89"/>
    <w:link w:val="30"/>
    <w:semiHidden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07">
    <w:name w:val="纯文本 字符"/>
    <w:basedOn w:val="89"/>
    <w:link w:val="45"/>
    <w:semiHidden/>
    <w:uiPriority w:val="0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108">
    <w:name w:val="电子邮件签名 字符"/>
    <w:basedOn w:val="89"/>
    <w:link w:val="19"/>
    <w:semiHidden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09">
    <w:name w:val="副标题 字符"/>
    <w:basedOn w:val="89"/>
    <w:link w:val="64"/>
    <w:uiPriority w:val="0"/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character" w:customStyle="1" w:styleId="110">
    <w:name w:val="宏文本 字符"/>
    <w:basedOn w:val="89"/>
    <w:link w:val="2"/>
    <w:uiPriority w:val="0"/>
    <w:rPr>
      <w:rFonts w:ascii="Courier New" w:hAnsi="Courier New" w:cs="Courier New"/>
      <w:kern w:val="2"/>
      <w:sz w:val="24"/>
      <w:szCs w:val="24"/>
    </w:rPr>
  </w:style>
  <w:style w:type="character" w:customStyle="1" w:styleId="111">
    <w:name w:val="脚注文本 字符"/>
    <w:basedOn w:val="89"/>
    <w:link w:val="67"/>
    <w:semiHidden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2">
    <w:name w:val="结束语 字符"/>
    <w:basedOn w:val="89"/>
    <w:link w:val="32"/>
    <w:semiHidden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paragraph" w:styleId="113">
    <w:name w:val="List Paragraph"/>
    <w:basedOn w:val="1"/>
    <w:semiHidden/>
    <w:unhideWhenUsed/>
    <w:uiPriority w:val="99"/>
    <w:pPr>
      <w:ind w:firstLine="420" w:firstLineChars="200"/>
    </w:pPr>
  </w:style>
  <w:style w:type="paragraph" w:styleId="114">
    <w:name w:val="Intense Quote"/>
    <w:basedOn w:val="1"/>
    <w:next w:val="1"/>
    <w:link w:val="115"/>
    <w:semiHidden/>
    <w:unhideWhenUsed/>
    <w:uiPriority w:val="99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115">
    <w:name w:val="明显引用 字符"/>
    <w:basedOn w:val="89"/>
    <w:link w:val="114"/>
    <w:semiHidden/>
    <w:qFormat/>
    <w:uiPriority w:val="99"/>
    <w:rPr>
      <w:rFonts w:asciiTheme="minorHAnsi" w:hAnsiTheme="minorHAnsi" w:eastAsiaTheme="minorEastAsia" w:cstheme="minorBidi"/>
      <w:i/>
      <w:iCs/>
      <w:color w:val="5B9BD5" w:themeColor="accent1"/>
      <w:kern w:val="2"/>
      <w:sz w:val="21"/>
      <w:szCs w:val="24"/>
    </w:rPr>
  </w:style>
  <w:style w:type="character" w:customStyle="1" w:styleId="116">
    <w:name w:val="批注文字 字符"/>
    <w:basedOn w:val="89"/>
    <w:link w:val="28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17">
    <w:name w:val="批注主题 字符"/>
    <w:basedOn w:val="116"/>
    <w:link w:val="85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118">
    <w:name w:val="签名 字符"/>
    <w:basedOn w:val="89"/>
    <w:link w:val="58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19">
    <w:name w:val="日期 字符"/>
    <w:basedOn w:val="89"/>
    <w:link w:val="50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120">
    <w:name w:val="Bibliography"/>
    <w:basedOn w:val="1"/>
    <w:next w:val="1"/>
    <w:semiHidden/>
    <w:unhideWhenUsed/>
    <w:qFormat/>
    <w:uiPriority w:val="37"/>
  </w:style>
  <w:style w:type="character" w:customStyle="1" w:styleId="121">
    <w:name w:val="尾注文本 字符"/>
    <w:basedOn w:val="89"/>
    <w:link w:val="52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22">
    <w:name w:val="文档结构图 字符"/>
    <w:basedOn w:val="89"/>
    <w:link w:val="26"/>
    <w:semiHidden/>
    <w:qFormat/>
    <w:uiPriority w:val="0"/>
    <w:rPr>
      <w:rFonts w:ascii="Microsoft YaHei UI" w:eastAsia="Microsoft YaHei UI" w:hAnsiTheme="minorHAnsi" w:cstheme="minorBidi"/>
      <w:kern w:val="2"/>
      <w:sz w:val="18"/>
      <w:szCs w:val="18"/>
    </w:rPr>
  </w:style>
  <w:style w:type="paragraph" w:styleId="123">
    <w:name w:val="No Spacing"/>
    <w:semiHidden/>
    <w:unhideWhenUsed/>
    <w:qFormat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24">
    <w:name w:val="信息标题 字符"/>
    <w:basedOn w:val="89"/>
    <w:link w:val="79"/>
    <w:qFormat/>
    <w:uiPriority w:val="0"/>
    <w:rPr>
      <w:rFonts w:asciiTheme="majorHAnsi" w:hAnsiTheme="majorHAnsi" w:eastAsiaTheme="majorEastAsia" w:cstheme="majorBidi"/>
      <w:kern w:val="2"/>
      <w:sz w:val="24"/>
      <w:szCs w:val="24"/>
      <w:shd w:val="pct20" w:color="auto" w:fill="auto"/>
    </w:rPr>
  </w:style>
  <w:style w:type="paragraph" w:styleId="125">
    <w:name w:val="Quote"/>
    <w:basedOn w:val="1"/>
    <w:next w:val="1"/>
    <w:link w:val="126"/>
    <w:semiHidden/>
    <w:unhideWhenUsed/>
    <w:qFormat/>
    <w:uiPriority w:val="99"/>
    <w:pPr>
      <w:spacing w:before="200" w:after="160"/>
      <w:ind w:left="864" w:right="864"/>
      <w:jc w:val="center"/>
    </w:pPr>
    <w:rPr>
      <w:i/>
      <w:iCs/>
      <w:color w:val="3F3F3F" w:themeColor="text1" w:themeTint="BF"/>
    </w:rPr>
  </w:style>
  <w:style w:type="character" w:customStyle="1" w:styleId="126">
    <w:name w:val="引用 字符"/>
    <w:basedOn w:val="89"/>
    <w:link w:val="125"/>
    <w:semiHidden/>
    <w:qFormat/>
    <w:uiPriority w:val="99"/>
    <w:rPr>
      <w:rFonts w:asciiTheme="minorHAnsi" w:hAnsiTheme="minorHAnsi" w:eastAsiaTheme="minorEastAsia" w:cstheme="minorBidi"/>
      <w:i/>
      <w:iCs/>
      <w:color w:val="3F3F3F" w:themeColor="text1" w:themeTint="BF"/>
      <w:kern w:val="2"/>
      <w:sz w:val="21"/>
      <w:szCs w:val="24"/>
    </w:rPr>
  </w:style>
  <w:style w:type="character" w:customStyle="1" w:styleId="127">
    <w:name w:val="正文文本 字符"/>
    <w:basedOn w:val="89"/>
    <w:link w:val="34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28">
    <w:name w:val="正文文本 3 字符"/>
    <w:basedOn w:val="89"/>
    <w:link w:val="31"/>
    <w:semiHidden/>
    <w:qFormat/>
    <w:uiPriority w:val="0"/>
    <w:rPr>
      <w:rFonts w:asciiTheme="minorHAnsi" w:hAnsiTheme="minorHAnsi" w:eastAsiaTheme="minorEastAsia" w:cstheme="minorBidi"/>
      <w:kern w:val="2"/>
      <w:sz w:val="16"/>
      <w:szCs w:val="16"/>
    </w:rPr>
  </w:style>
  <w:style w:type="character" w:customStyle="1" w:styleId="129">
    <w:name w:val="正文文本首行缩进 字符"/>
    <w:basedOn w:val="127"/>
    <w:link w:val="86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30">
    <w:name w:val="正文文本缩进 字符"/>
    <w:basedOn w:val="89"/>
    <w:link w:val="35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31">
    <w:name w:val="正文文本首行缩进 2 字符"/>
    <w:basedOn w:val="130"/>
    <w:link w:val="87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32">
    <w:name w:val="正文文本缩进 2 字符"/>
    <w:basedOn w:val="89"/>
    <w:link w:val="5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33">
    <w:name w:val="正文文本缩进 3 字符"/>
    <w:basedOn w:val="89"/>
    <w:link w:val="70"/>
    <w:semiHidden/>
    <w:qFormat/>
    <w:uiPriority w:val="0"/>
    <w:rPr>
      <w:rFonts w:asciiTheme="minorHAnsi" w:hAnsiTheme="minorHAnsi" w:eastAsiaTheme="minorEastAsia" w:cstheme="minorBidi"/>
      <w:kern w:val="2"/>
      <w:sz w:val="16"/>
      <w:szCs w:val="16"/>
    </w:rPr>
  </w:style>
  <w:style w:type="character" w:customStyle="1" w:styleId="134">
    <w:name w:val="注释标题 字符"/>
    <w:basedOn w:val="89"/>
    <w:link w:val="16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64</Words>
  <Characters>71</Characters>
  <Lines>262</Lines>
  <Paragraphs>73</Paragraphs>
  <TotalTime>1</TotalTime>
  <ScaleCrop>false</ScaleCrop>
  <LinksUpToDate>false</LinksUpToDate>
  <CharactersWithSpaces>83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2021-11-29T06:13:00Z</dcterms:created>
  <dc:creator>Administrator</dc:creator>
  <cp:lastModifiedBy>WPS_1647251197</cp:lastModifiedBy>
  <cp:lastPrinted>2026-07-01T07:19:00Z</cp:lastPrinted>
  <dcterms:modified xsi:type="dcterms:W3CDTF">2026-08-06T16:42:19Z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9954794F0A46475CAE4B857E832E206B</vt:lpwstr>
  </property>
  <property fmtid="{D5CDD505-2E9C-101B-9397-08002B2CF9AE}" pid="4" name="KSOTemplateDocerSaveRecord">
    <vt:lpwstr>eyJoZGlkIjoiOTAwMjAzY2ZiZTZmOGExM2FjMmUwYTdlNzExNTI2ZGMiLCJ1c2VySWQiOiIxMzQ1NTE2NjA1In0=</vt:lpwstr>
  </property>
</Properties>
</file>